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Company Event Evaluation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Ask employees how satisfied they were with the event</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This company event evaluation survey template helps you assess how well any internal event was organized and how helpful it was from the perspective of your employees.</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rPr>
          <w:rFonts w:ascii="Cambria" w:hAnsi="Cambria" w:eastAsia="Cambria" w:cs="Cambria"/>
          <w:sz w:val="24"/>
          <w:szCs w:val="24"/>
          <w:highlight w:val="white"/>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rPr>
          <w:rFonts w:ascii="Cambria" w:hAnsi="Cambria" w:eastAsia="Cambria" w:cs="Cambria"/>
          <w:sz w:val="24"/>
          <w:szCs w:val="24"/>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rPr>
          <w:rFonts w:ascii="Cambria" w:hAnsi="Cambria" w:eastAsia="Cambria" w:cs="Cambria"/>
          <w:sz w:val="24"/>
          <w:szCs w:val="24"/>
          <w:highlight w:val="white"/>
        </w:rPr>
      </w:pPr>
    </w:p>
    <w:p w14:paraId="00000011">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2">
      <w:pPr>
        <w:rPr>
          <w:rFonts w:ascii="Cambria" w:hAnsi="Cambria" w:eastAsia="Cambria" w:cs="Cambria"/>
          <w:sz w:val="24"/>
          <w:szCs w:val="24"/>
          <w:highlight w:val="white"/>
        </w:rPr>
      </w:pP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4">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5">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6">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7">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8">
      <w:pPr>
        <w:ind w:left="720" w:firstLine="0"/>
        <w:rPr>
          <w:rFonts w:ascii="Cambria" w:hAnsi="Cambria" w:eastAsia="Cambria" w:cs="Cambria"/>
          <w:sz w:val="24"/>
          <w:szCs w:val="24"/>
          <w:highlight w:val="white"/>
        </w:rPr>
      </w:pPr>
    </w:p>
    <w:p w14:paraId="00000019">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A">
      <w:pPr>
        <w:rPr>
          <w:rFonts w:ascii="Cambria" w:hAnsi="Cambria" w:eastAsia="Cambria" w:cs="Cambria"/>
          <w:sz w:val="24"/>
          <w:szCs w:val="24"/>
          <w:highlight w:val="white"/>
        </w:rPr>
      </w:pP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1C">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1D">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1E">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1F">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0">
      <w:pPr>
        <w:rPr>
          <w:rFonts w:ascii="Cambria" w:hAnsi="Cambria" w:eastAsia="Cambria" w:cs="Cambria"/>
          <w:sz w:val="28"/>
          <w:szCs w:val="28"/>
          <w:highlight w:val="white"/>
        </w:rPr>
      </w:pPr>
      <w:r>
        <w:rPr>
          <w:rFonts w:ascii="Cambria" w:hAnsi="Cambria" w:eastAsia="Cambria" w:cs="Cambria"/>
          <w:sz w:val="28"/>
          <w:szCs w:val="28"/>
          <w:highlight w:val="white"/>
          <w:rtl w:val="0"/>
        </w:rPr>
        <w:t>Company Event Evaluation Questionnaire</w:t>
      </w:r>
    </w:p>
    <w:p w14:paraId="00000021">
      <w:pPr>
        <w:rPr>
          <w:rFonts w:ascii="Cambria" w:hAnsi="Cambria" w:eastAsia="Cambria" w:cs="Cambria"/>
          <w:sz w:val="26"/>
          <w:szCs w:val="26"/>
          <w:highlight w:val="white"/>
        </w:rPr>
      </w:pPr>
    </w:p>
    <w:p w14:paraId="00000022">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3">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4">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5">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6">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7">
      <w:pPr>
        <w:pageBreakBefore w:val="0"/>
        <w:rPr>
          <w:rFonts w:ascii="Cambria" w:hAnsi="Cambria" w:eastAsia="Cambria" w:cs="Cambria"/>
          <w:sz w:val="24"/>
          <w:szCs w:val="24"/>
        </w:rPr>
      </w:pPr>
    </w:p>
    <w:p w14:paraId="00000028">
      <w:pPr>
        <w:pageBreakBefore w:val="0"/>
        <w:rPr>
          <w:rFonts w:ascii="Cambria" w:hAnsi="Cambria" w:eastAsia="Cambria" w:cs="Cambria"/>
          <w:sz w:val="24"/>
          <w:szCs w:val="24"/>
        </w:rPr>
      </w:pPr>
      <w:r>
        <w:rPr>
          <w:rFonts w:ascii="Cambria" w:hAnsi="Cambria" w:eastAsia="Cambria" w:cs="Cambria"/>
          <w:sz w:val="24"/>
          <w:szCs w:val="24"/>
          <w:rtl w:val="0"/>
        </w:rPr>
        <w:t>Q: Overall, how entertaining was the event?</w:t>
      </w:r>
    </w:p>
    <w:p w14:paraId="00000029">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232F4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2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2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2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2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2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2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3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3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3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3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10</w:t>
            </w:r>
          </w:p>
        </w:tc>
      </w:tr>
    </w:tbl>
    <w:p w14:paraId="00000034">
      <w:pPr>
        <w:pageBreakBefore w:val="0"/>
        <w:rPr>
          <w:rFonts w:ascii="Cambria" w:hAnsi="Cambria" w:eastAsia="Cambria" w:cs="Cambria"/>
          <w:sz w:val="24"/>
          <w:szCs w:val="24"/>
        </w:rPr>
      </w:pPr>
    </w:p>
    <w:p w14:paraId="00000035">
      <w:pPr>
        <w:rPr>
          <w:rFonts w:ascii="Cambria" w:hAnsi="Cambria" w:eastAsia="Cambria" w:cs="Cambria"/>
          <w:sz w:val="24"/>
          <w:szCs w:val="24"/>
        </w:rPr>
      </w:pPr>
      <w:r>
        <w:rPr>
          <w:rFonts w:ascii="Cambria" w:hAnsi="Cambria" w:eastAsia="Cambria" w:cs="Cambria"/>
          <w:sz w:val="24"/>
          <w:szCs w:val="24"/>
          <w:rtl w:val="0"/>
        </w:rPr>
        <w:t>Q: After the event, how inspired did you feel?</w:t>
      </w:r>
    </w:p>
    <w:p w14:paraId="00000036">
      <w:pPr>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670DDB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7">
            <w:pPr>
              <w:widowControl w:val="0"/>
              <w:spacing w:line="240" w:lineRule="auto"/>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38">
            <w:pPr>
              <w:widowControl w:val="0"/>
              <w:spacing w:line="240" w:lineRule="auto"/>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39">
            <w:pPr>
              <w:widowControl w:val="0"/>
              <w:spacing w:line="240" w:lineRule="auto"/>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3A">
            <w:pPr>
              <w:widowControl w:val="0"/>
              <w:spacing w:line="240" w:lineRule="auto"/>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3B">
            <w:pPr>
              <w:widowControl w:val="0"/>
              <w:spacing w:line="240" w:lineRule="auto"/>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3C">
            <w:pPr>
              <w:widowControl w:val="0"/>
              <w:spacing w:line="240" w:lineRule="auto"/>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3D">
            <w:pPr>
              <w:widowControl w:val="0"/>
              <w:spacing w:line="240" w:lineRule="auto"/>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3E">
            <w:pPr>
              <w:widowControl w:val="0"/>
              <w:spacing w:line="240" w:lineRule="auto"/>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3F">
            <w:pPr>
              <w:widowControl w:val="0"/>
              <w:spacing w:line="240" w:lineRule="auto"/>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40">
            <w:pPr>
              <w:widowControl w:val="0"/>
              <w:spacing w:line="240" w:lineRule="auto"/>
              <w:rPr>
                <w:rFonts w:ascii="Cambria" w:hAnsi="Cambria" w:eastAsia="Cambria" w:cs="Cambria"/>
                <w:sz w:val="24"/>
                <w:szCs w:val="24"/>
              </w:rPr>
            </w:pPr>
            <w:r>
              <w:rPr>
                <w:rFonts w:ascii="Cambria" w:hAnsi="Cambria" w:eastAsia="Cambria" w:cs="Cambria"/>
                <w:sz w:val="24"/>
                <w:szCs w:val="24"/>
                <w:rtl w:val="0"/>
              </w:rPr>
              <w:t>10</w:t>
            </w:r>
          </w:p>
        </w:tc>
      </w:tr>
    </w:tbl>
    <w:p w14:paraId="00000041">
      <w:pPr>
        <w:rPr>
          <w:rFonts w:ascii="Cambria" w:hAnsi="Cambria" w:eastAsia="Cambria" w:cs="Cambria"/>
          <w:sz w:val="24"/>
          <w:szCs w:val="24"/>
        </w:rPr>
      </w:pPr>
    </w:p>
    <w:p w14:paraId="00000042">
      <w:pPr>
        <w:rPr>
          <w:rFonts w:ascii="Cambria" w:hAnsi="Cambria" w:eastAsia="Cambria" w:cs="Cambria"/>
          <w:sz w:val="24"/>
          <w:szCs w:val="24"/>
        </w:rPr>
      </w:pPr>
      <w:r>
        <w:rPr>
          <w:rFonts w:ascii="Cambria" w:hAnsi="Cambria" w:eastAsia="Cambria" w:cs="Cambria"/>
          <w:sz w:val="24"/>
          <w:szCs w:val="24"/>
          <w:rtl w:val="0"/>
        </w:rPr>
        <w:t>Q: Would you recommend a similar event to a friend?</w:t>
      </w:r>
    </w:p>
    <w:p w14:paraId="00000043">
      <w:pPr>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44689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44">
            <w:pPr>
              <w:widowControl w:val="0"/>
              <w:spacing w:line="240" w:lineRule="auto"/>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45">
            <w:pPr>
              <w:widowControl w:val="0"/>
              <w:spacing w:line="240" w:lineRule="auto"/>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46">
            <w:pPr>
              <w:widowControl w:val="0"/>
              <w:spacing w:line="240" w:lineRule="auto"/>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47">
            <w:pPr>
              <w:widowControl w:val="0"/>
              <w:spacing w:line="240" w:lineRule="auto"/>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48">
            <w:pPr>
              <w:widowControl w:val="0"/>
              <w:spacing w:line="240" w:lineRule="auto"/>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49">
            <w:pPr>
              <w:widowControl w:val="0"/>
              <w:spacing w:line="240" w:lineRule="auto"/>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4A">
            <w:pPr>
              <w:widowControl w:val="0"/>
              <w:spacing w:line="240" w:lineRule="auto"/>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4B">
            <w:pPr>
              <w:widowControl w:val="0"/>
              <w:spacing w:line="240" w:lineRule="auto"/>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4C">
            <w:pPr>
              <w:widowControl w:val="0"/>
              <w:spacing w:line="240" w:lineRule="auto"/>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4D">
            <w:pPr>
              <w:widowControl w:val="0"/>
              <w:spacing w:line="240" w:lineRule="auto"/>
              <w:rPr>
                <w:rFonts w:ascii="Cambria" w:hAnsi="Cambria" w:eastAsia="Cambria" w:cs="Cambria"/>
                <w:sz w:val="24"/>
                <w:szCs w:val="24"/>
              </w:rPr>
            </w:pPr>
            <w:r>
              <w:rPr>
                <w:rFonts w:ascii="Cambria" w:hAnsi="Cambria" w:eastAsia="Cambria" w:cs="Cambria"/>
                <w:sz w:val="24"/>
                <w:szCs w:val="24"/>
                <w:rtl w:val="0"/>
              </w:rPr>
              <w:t>10</w:t>
            </w:r>
          </w:p>
        </w:tc>
      </w:tr>
    </w:tbl>
    <w:p w14:paraId="0000004E">
      <w:pPr>
        <w:rPr>
          <w:rFonts w:ascii="Cambria" w:hAnsi="Cambria" w:eastAsia="Cambria" w:cs="Cambria"/>
          <w:sz w:val="24"/>
          <w:szCs w:val="24"/>
        </w:rPr>
      </w:pPr>
    </w:p>
    <w:p w14:paraId="0000004F">
      <w:pPr>
        <w:pageBreakBefore w:val="0"/>
        <w:rPr>
          <w:rFonts w:ascii="Cambria" w:hAnsi="Cambria" w:eastAsia="Cambria" w:cs="Cambria"/>
          <w:sz w:val="24"/>
          <w:szCs w:val="24"/>
        </w:rPr>
      </w:pPr>
      <w:r>
        <w:rPr>
          <w:rFonts w:ascii="Cambria" w:hAnsi="Cambria" w:eastAsia="Cambria" w:cs="Cambria"/>
          <w:sz w:val="24"/>
          <w:szCs w:val="24"/>
          <w:rtl w:val="0"/>
        </w:rPr>
        <w:t>Q: What did you like about the event?</w:t>
      </w:r>
    </w:p>
    <w:p w14:paraId="00000050">
      <w:pPr>
        <w:pageBreakBefore w:val="0"/>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366B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5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53">
      <w:pPr>
        <w:pageBreakBefore w:val="0"/>
        <w:rPr>
          <w:rFonts w:ascii="Cambria" w:hAnsi="Cambria" w:eastAsia="Cambria" w:cs="Cambria"/>
          <w:sz w:val="24"/>
          <w:szCs w:val="24"/>
        </w:rPr>
      </w:pPr>
    </w:p>
    <w:p w14:paraId="00000054">
      <w:pPr>
        <w:rPr>
          <w:rFonts w:ascii="Cambria" w:hAnsi="Cambria" w:eastAsia="Cambria" w:cs="Cambria"/>
          <w:sz w:val="24"/>
          <w:szCs w:val="24"/>
        </w:rPr>
      </w:pPr>
      <w:r>
        <w:rPr>
          <w:rFonts w:ascii="Cambria" w:hAnsi="Cambria" w:eastAsia="Cambria" w:cs="Cambria"/>
          <w:sz w:val="24"/>
          <w:szCs w:val="24"/>
          <w:rtl w:val="0"/>
        </w:rPr>
        <w:t>Q: What did you dislike about the event?</w:t>
      </w:r>
    </w:p>
    <w:p w14:paraId="00000055">
      <w:pPr>
        <w:rPr>
          <w:rFonts w:ascii="Cambria" w:hAnsi="Cambria" w:eastAsia="Cambria" w:cs="Cambria"/>
          <w:sz w:val="24"/>
          <w:szCs w:val="24"/>
        </w:rPr>
      </w:pPr>
    </w:p>
    <w:tbl>
      <w:tblPr>
        <w:tblStyle w:val="1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0B0FB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6">
            <w:pPr>
              <w:widowControl w:val="0"/>
              <w:spacing w:line="240" w:lineRule="auto"/>
              <w:rPr>
                <w:rFonts w:ascii="Cambria" w:hAnsi="Cambria" w:eastAsia="Cambria" w:cs="Cambria"/>
                <w:sz w:val="24"/>
                <w:szCs w:val="24"/>
              </w:rPr>
            </w:pPr>
          </w:p>
          <w:p w14:paraId="00000057">
            <w:pPr>
              <w:widowControl w:val="0"/>
              <w:spacing w:line="240" w:lineRule="auto"/>
              <w:rPr>
                <w:rFonts w:ascii="Cambria" w:hAnsi="Cambria" w:eastAsia="Cambria" w:cs="Cambria"/>
                <w:sz w:val="24"/>
                <w:szCs w:val="24"/>
              </w:rPr>
            </w:pPr>
          </w:p>
        </w:tc>
      </w:tr>
    </w:tbl>
    <w:p w14:paraId="00000058">
      <w:pPr>
        <w:pageBreakBefore w:val="0"/>
        <w:ind w:left="0" w:firstLine="0"/>
        <w:rPr>
          <w:rFonts w:ascii="Cambria" w:hAnsi="Cambria" w:eastAsia="Cambria" w:cs="Cambria"/>
          <w:sz w:val="24"/>
          <w:szCs w:val="24"/>
        </w:rPr>
      </w:pPr>
    </w:p>
    <w:p w14:paraId="00000059">
      <w:pPr>
        <w:pageBreakBefore w:val="0"/>
        <w:ind w:left="0" w:firstLine="0"/>
        <w:rPr>
          <w:rFonts w:ascii="Cambria" w:hAnsi="Cambria" w:eastAsia="Cambria" w:cs="Cambria"/>
          <w:sz w:val="24"/>
          <w:szCs w:val="24"/>
        </w:rPr>
      </w:pPr>
      <w:r>
        <w:rPr>
          <w:rFonts w:ascii="Cambria" w:hAnsi="Cambria" w:eastAsia="Cambria" w:cs="Cambria"/>
          <w:sz w:val="24"/>
          <w:szCs w:val="24"/>
          <w:rtl w:val="0"/>
        </w:rPr>
        <w:t>Q: How friendly was the staff?</w:t>
      </w:r>
    </w:p>
    <w:p w14:paraId="0000005A">
      <w:pPr>
        <w:pageBreakBefore w:val="0"/>
        <w:ind w:left="0" w:firstLine="0"/>
        <w:rPr>
          <w:rFonts w:ascii="Cambria" w:hAnsi="Cambria" w:eastAsia="Cambria" w:cs="Cambria"/>
          <w:color w:val="666666"/>
        </w:rPr>
      </w:pPr>
    </w:p>
    <w:p w14:paraId="0000005B">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Extremely friendly</w:t>
      </w:r>
    </w:p>
    <w:p w14:paraId="0000005C">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Very friendly</w:t>
      </w:r>
    </w:p>
    <w:p w14:paraId="0000005D">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Not so friendly</w:t>
      </w:r>
    </w:p>
    <w:p w14:paraId="0000005E">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Not at all friendly</w:t>
      </w:r>
    </w:p>
    <w:p w14:paraId="0000005F">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Somewhat friendly</w:t>
      </w:r>
    </w:p>
    <w:p w14:paraId="00000060">
      <w:pPr>
        <w:pageBreakBefore w:val="0"/>
        <w:ind w:left="0" w:firstLine="0"/>
        <w:rPr>
          <w:rFonts w:ascii="Cambria" w:hAnsi="Cambria" w:eastAsia="Cambria" w:cs="Cambria"/>
          <w:sz w:val="24"/>
          <w:szCs w:val="24"/>
        </w:rPr>
      </w:pPr>
    </w:p>
    <w:p w14:paraId="00000061">
      <w:pPr>
        <w:pageBreakBefore w:val="0"/>
        <w:ind w:left="0" w:firstLine="0"/>
        <w:rPr>
          <w:rFonts w:ascii="Cambria" w:hAnsi="Cambria" w:eastAsia="Cambria" w:cs="Cambria"/>
          <w:sz w:val="24"/>
          <w:szCs w:val="24"/>
        </w:rPr>
      </w:pPr>
      <w:r>
        <w:rPr>
          <w:rFonts w:ascii="Cambria" w:hAnsi="Cambria" w:eastAsia="Cambria" w:cs="Cambria"/>
          <w:sz w:val="24"/>
          <w:szCs w:val="24"/>
          <w:rtl w:val="0"/>
        </w:rPr>
        <w:t>Q: The event was well organized and structured:</w:t>
      </w:r>
    </w:p>
    <w:p w14:paraId="00000062">
      <w:pPr>
        <w:pageBreakBefore w:val="0"/>
        <w:ind w:left="0" w:firstLine="0"/>
        <w:rPr>
          <w:rFonts w:ascii="Cambria" w:hAnsi="Cambria" w:eastAsia="Cambria" w:cs="Cambria"/>
          <w:sz w:val="24"/>
          <w:szCs w:val="24"/>
        </w:rPr>
      </w:pPr>
    </w:p>
    <w:p w14:paraId="00000063">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4">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5">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6">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7">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8">
      <w:pPr>
        <w:pageBreakBefore w:val="0"/>
        <w:ind w:left="0" w:firstLine="0"/>
        <w:rPr>
          <w:rFonts w:ascii="Cambria" w:hAnsi="Cambria" w:eastAsia="Cambria" w:cs="Cambria"/>
          <w:sz w:val="24"/>
          <w:szCs w:val="24"/>
        </w:rPr>
      </w:pPr>
    </w:p>
    <w:p w14:paraId="00000069">
      <w:pPr>
        <w:pageBreakBefore w:val="0"/>
        <w:ind w:left="0" w:firstLine="0"/>
        <w:rPr>
          <w:rFonts w:ascii="Cambria" w:hAnsi="Cambria" w:eastAsia="Cambria" w:cs="Cambria"/>
          <w:sz w:val="24"/>
          <w:szCs w:val="24"/>
        </w:rPr>
      </w:pPr>
      <w:r>
        <w:rPr>
          <w:rFonts w:ascii="Cambria" w:hAnsi="Cambria" w:eastAsia="Cambria" w:cs="Cambria"/>
          <w:sz w:val="24"/>
          <w:szCs w:val="24"/>
          <w:rtl w:val="0"/>
        </w:rPr>
        <w:t>Q: Overall, were you satisfied with the venue, and were you able to see and hear the presentations clearly?</w:t>
      </w:r>
    </w:p>
    <w:p w14:paraId="0000006A">
      <w:pPr>
        <w:pageBreakBefore w:val="0"/>
        <w:ind w:left="0" w:firstLine="0"/>
        <w:rPr>
          <w:rFonts w:ascii="Cambria" w:hAnsi="Cambria" w:eastAsia="Cambria" w:cs="Cambria"/>
          <w:sz w:val="24"/>
          <w:szCs w:val="24"/>
        </w:rPr>
      </w:pPr>
    </w:p>
    <w:p w14:paraId="0000006B">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6C">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6D">
      <w:pPr>
        <w:pageBreakBefore w:val="0"/>
        <w:ind w:left="0" w:firstLine="0"/>
        <w:rPr>
          <w:rFonts w:ascii="Cambria" w:hAnsi="Cambria" w:eastAsia="Cambria" w:cs="Cambria"/>
          <w:sz w:val="24"/>
          <w:szCs w:val="24"/>
        </w:rPr>
      </w:pPr>
    </w:p>
    <w:p w14:paraId="0000006E">
      <w:pPr>
        <w:pageBreakBefore w:val="0"/>
        <w:ind w:left="0" w:firstLine="0"/>
        <w:rPr>
          <w:rFonts w:ascii="Cambria" w:hAnsi="Cambria" w:eastAsia="Cambria" w:cs="Cambria"/>
          <w:sz w:val="24"/>
          <w:szCs w:val="24"/>
        </w:rPr>
      </w:pPr>
      <w:r>
        <w:rPr>
          <w:rFonts w:ascii="Cambria" w:hAnsi="Cambria" w:eastAsia="Cambria" w:cs="Cambria"/>
          <w:sz w:val="24"/>
          <w:szCs w:val="24"/>
          <w:rtl w:val="0"/>
        </w:rPr>
        <w:t>Q: Have you attended similar events before?</w:t>
      </w:r>
    </w:p>
    <w:p w14:paraId="0000006F">
      <w:pPr>
        <w:pageBreakBefore w:val="0"/>
        <w:ind w:left="0" w:firstLine="0"/>
        <w:rPr>
          <w:rFonts w:ascii="Cambria" w:hAnsi="Cambria" w:eastAsia="Cambria" w:cs="Cambria"/>
          <w:sz w:val="24"/>
          <w:szCs w:val="24"/>
        </w:rPr>
      </w:pPr>
    </w:p>
    <w:p w14:paraId="00000070">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71">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72">
      <w:pPr>
        <w:pageBreakBefore w:val="0"/>
        <w:ind w:left="0" w:firstLine="0"/>
        <w:rPr>
          <w:rFonts w:ascii="Cambria" w:hAnsi="Cambria" w:eastAsia="Cambria" w:cs="Cambria"/>
          <w:sz w:val="24"/>
          <w:szCs w:val="24"/>
        </w:rPr>
      </w:pPr>
    </w:p>
    <w:p w14:paraId="00000073">
      <w:pPr>
        <w:pageBreakBefore w:val="0"/>
        <w:ind w:left="0" w:firstLine="0"/>
        <w:rPr>
          <w:rFonts w:ascii="Cambria" w:hAnsi="Cambria" w:eastAsia="Cambria" w:cs="Cambria"/>
          <w:sz w:val="24"/>
          <w:szCs w:val="24"/>
        </w:rPr>
      </w:pPr>
      <w:r>
        <w:rPr>
          <w:rFonts w:ascii="Cambria" w:hAnsi="Cambria" w:eastAsia="Cambria" w:cs="Cambria"/>
          <w:sz w:val="24"/>
          <w:szCs w:val="24"/>
          <w:rtl w:val="0"/>
        </w:rPr>
        <w:t>Q: Prior to the event, I got the needed information:</w:t>
      </w:r>
    </w:p>
    <w:p w14:paraId="00000074">
      <w:pPr>
        <w:pageBreakBefore w:val="0"/>
        <w:ind w:left="0" w:firstLine="0"/>
        <w:rPr>
          <w:rFonts w:ascii="Cambria" w:hAnsi="Cambria" w:eastAsia="Cambria" w:cs="Cambria"/>
          <w:sz w:val="24"/>
          <w:szCs w:val="24"/>
        </w:rPr>
      </w:pPr>
    </w:p>
    <w:p w14:paraId="00000075">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76">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77">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78">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79">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A">
      <w:pPr>
        <w:rPr>
          <w:rFonts w:ascii="Cambria" w:hAnsi="Cambria" w:eastAsia="Cambria" w:cs="Cambria"/>
          <w:sz w:val="24"/>
          <w:szCs w:val="24"/>
        </w:rPr>
      </w:pPr>
    </w:p>
    <w:p w14:paraId="0000007B">
      <w:pPr>
        <w:rPr>
          <w:rFonts w:ascii="Cambria" w:hAnsi="Cambria" w:eastAsia="Cambria" w:cs="Cambria"/>
          <w:sz w:val="24"/>
          <w:szCs w:val="24"/>
        </w:rPr>
      </w:pPr>
      <w:r>
        <w:rPr>
          <w:rFonts w:ascii="Cambria" w:hAnsi="Cambria" w:eastAsia="Cambria" w:cs="Cambria"/>
          <w:sz w:val="24"/>
          <w:szCs w:val="24"/>
          <w:rtl w:val="0"/>
        </w:rPr>
        <w:t>Q: Event length was:</w:t>
      </w:r>
    </w:p>
    <w:p w14:paraId="0000007C">
      <w:pPr>
        <w:rPr>
          <w:rFonts w:ascii="Cambria" w:hAnsi="Cambria" w:eastAsia="Cambria" w:cs="Cambria"/>
          <w:sz w:val="24"/>
          <w:szCs w:val="24"/>
        </w:rPr>
      </w:pPr>
    </w:p>
    <w:p w14:paraId="0000007D">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Much too long</w:t>
      </w:r>
    </w:p>
    <w:p w14:paraId="0000007E">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Too long</w:t>
      </w:r>
    </w:p>
    <w:p w14:paraId="0000007F">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Too short</w:t>
      </w:r>
    </w:p>
    <w:p w14:paraId="00000080">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Much too short</w:t>
      </w:r>
    </w:p>
    <w:p w14:paraId="00000081">
      <w:pPr>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About right</w:t>
      </w:r>
    </w:p>
    <w:p w14:paraId="00000082">
      <w:pPr>
        <w:pageBreakBefore w:val="0"/>
        <w:ind w:left="0" w:firstLine="0"/>
        <w:rPr>
          <w:rFonts w:ascii="Cambria" w:hAnsi="Cambria" w:eastAsia="Cambria" w:cs="Cambria"/>
          <w:sz w:val="24"/>
          <w:szCs w:val="24"/>
        </w:rPr>
      </w:pPr>
    </w:p>
    <w:p w14:paraId="00000083">
      <w:pPr>
        <w:pageBreakBefore w:val="0"/>
        <w:ind w:left="0" w:firstLine="0"/>
        <w:rPr>
          <w:rFonts w:ascii="Cambria" w:hAnsi="Cambria" w:eastAsia="Cambria" w:cs="Cambria"/>
          <w:sz w:val="24"/>
          <w:szCs w:val="24"/>
        </w:rPr>
      </w:pPr>
      <w:r>
        <w:rPr>
          <w:rFonts w:ascii="Cambria" w:hAnsi="Cambria" w:eastAsia="Cambria" w:cs="Cambria"/>
          <w:sz w:val="24"/>
          <w:szCs w:val="24"/>
          <w:rtl w:val="0"/>
        </w:rPr>
        <w:t>Q: How likely are you to attend similar events in the future?</w:t>
      </w:r>
    </w:p>
    <w:p w14:paraId="00000084">
      <w:pPr>
        <w:pageBreakBefore w:val="0"/>
        <w:ind w:left="0" w:firstLine="0"/>
        <w:rPr>
          <w:rFonts w:ascii="Cambria" w:hAnsi="Cambria" w:eastAsia="Cambria" w:cs="Cambria"/>
          <w:sz w:val="24"/>
          <w:szCs w:val="24"/>
        </w:rPr>
      </w:pPr>
    </w:p>
    <w:p w14:paraId="00000085">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Not at all</w:t>
      </w:r>
    </w:p>
    <w:p w14:paraId="00000086">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Slightly</w:t>
      </w:r>
    </w:p>
    <w:p w14:paraId="00000087">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Moderately</w:t>
      </w:r>
    </w:p>
    <w:p w14:paraId="00000088">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Very</w:t>
      </w:r>
    </w:p>
    <w:p w14:paraId="00000089">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Extremely</w:t>
      </w:r>
    </w:p>
    <w:p w14:paraId="0000008A">
      <w:pPr>
        <w:pageBreakBefore w:val="0"/>
        <w:ind w:left="0" w:firstLine="0"/>
        <w:rPr>
          <w:rFonts w:ascii="Cambria" w:hAnsi="Cambria" w:eastAsia="Cambria" w:cs="Cambria"/>
          <w:sz w:val="24"/>
          <w:szCs w:val="24"/>
        </w:rPr>
      </w:pPr>
    </w:p>
    <w:p w14:paraId="0000008B">
      <w:pPr>
        <w:pageBreakBefore w:val="0"/>
        <w:ind w:left="0" w:firstLine="0"/>
        <w:rPr>
          <w:rFonts w:ascii="Cambria" w:hAnsi="Cambria" w:eastAsia="Cambria" w:cs="Cambria"/>
          <w:sz w:val="24"/>
          <w:szCs w:val="24"/>
        </w:rPr>
      </w:pPr>
      <w:r>
        <w:rPr>
          <w:rFonts w:ascii="Cambria" w:hAnsi="Cambria" w:eastAsia="Cambria" w:cs="Cambria"/>
          <w:sz w:val="24"/>
          <w:szCs w:val="24"/>
          <w:rtl w:val="0"/>
        </w:rPr>
        <w:t>Q: What was the highlight of the event?</w:t>
      </w:r>
    </w:p>
    <w:p w14:paraId="0000008C">
      <w:pPr>
        <w:pageBreakBefore w:val="0"/>
        <w:ind w:left="0" w:firstLine="0"/>
        <w:rPr>
          <w:rFonts w:ascii="Cambria" w:hAnsi="Cambria" w:eastAsia="Cambria" w:cs="Cambria"/>
          <w:sz w:val="24"/>
          <w:szCs w:val="24"/>
        </w:rPr>
      </w:pPr>
    </w:p>
    <w:p w14:paraId="0000008D">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Option 1</w:t>
      </w:r>
    </w:p>
    <w:p w14:paraId="0000008E">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Option 2</w:t>
      </w:r>
    </w:p>
    <w:p w14:paraId="0000008F">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Option 3</w:t>
      </w:r>
    </w:p>
    <w:p w14:paraId="00000090">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Option 4</w:t>
      </w:r>
    </w:p>
    <w:p w14:paraId="00000091">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Option 5</w:t>
      </w:r>
    </w:p>
    <w:p w14:paraId="00000092">
      <w:pPr>
        <w:pageBreakBefore w:val="0"/>
        <w:ind w:left="0" w:firstLine="0"/>
        <w:rPr>
          <w:rFonts w:ascii="Cambria" w:hAnsi="Cambria" w:eastAsia="Cambria" w:cs="Cambria"/>
          <w:sz w:val="24"/>
          <w:szCs w:val="24"/>
        </w:rPr>
      </w:pPr>
    </w:p>
    <w:p w14:paraId="00000093">
      <w:pPr>
        <w:pageBreakBefore w:val="0"/>
        <w:ind w:left="0" w:firstLine="0"/>
        <w:rPr>
          <w:rFonts w:ascii="Cambria" w:hAnsi="Cambria" w:eastAsia="Cambria" w:cs="Cambria"/>
          <w:sz w:val="24"/>
          <w:szCs w:val="24"/>
        </w:rPr>
      </w:pPr>
      <w:r>
        <w:rPr>
          <w:rFonts w:ascii="Cambria" w:hAnsi="Cambria" w:eastAsia="Cambria" w:cs="Cambria"/>
          <w:sz w:val="24"/>
          <w:szCs w:val="24"/>
          <w:rtl w:val="0"/>
        </w:rPr>
        <w:t>Q: How could we have improved your experience?</w:t>
      </w:r>
    </w:p>
    <w:p w14:paraId="00000094">
      <w:pPr>
        <w:pageBreakBefore w:val="0"/>
        <w:ind w:left="0" w:firstLine="0"/>
        <w:rPr>
          <w:rFonts w:ascii="Cambria" w:hAnsi="Cambria" w:eastAsia="Cambria" w:cs="Cambria"/>
          <w:sz w:val="24"/>
          <w:szCs w:val="24"/>
        </w:rPr>
      </w:pPr>
    </w:p>
    <w:tbl>
      <w:tblPr>
        <w:tblStyle w:val="18"/>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E3481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shd w:val="clear" w:color="auto" w:fill="auto"/>
            <w:tcMar>
              <w:top w:w="100" w:type="dxa"/>
              <w:left w:w="100" w:type="dxa"/>
              <w:bottom w:w="100" w:type="dxa"/>
              <w:right w:w="100" w:type="dxa"/>
            </w:tcMar>
            <w:vAlign w:val="top"/>
          </w:tcPr>
          <w:p w14:paraId="0000009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9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97">
      <w:pPr>
        <w:pageBreakBefore w:val="0"/>
        <w:ind w:left="0" w:firstLine="0"/>
        <w:rPr>
          <w:rFonts w:ascii="Cambria" w:hAnsi="Cambria" w:eastAsia="Cambria" w:cs="Cambria"/>
          <w:sz w:val="24"/>
          <w:szCs w:val="24"/>
        </w:rPr>
      </w:pPr>
    </w:p>
    <w:p w14:paraId="00000098">
      <w:pPr>
        <w:pageBreakBefore w:val="0"/>
        <w:ind w:left="0" w:firstLine="0"/>
        <w:rPr>
          <w:rFonts w:ascii="Cambria" w:hAnsi="Cambria" w:eastAsia="Cambria" w:cs="Cambria"/>
          <w:sz w:val="24"/>
          <w:szCs w:val="24"/>
        </w:rPr>
      </w:pPr>
      <w:r>
        <w:rPr>
          <w:rFonts w:ascii="Cambria" w:hAnsi="Cambria" w:eastAsia="Cambria" w:cs="Cambria"/>
          <w:sz w:val="24"/>
          <w:szCs w:val="24"/>
          <w:rtl w:val="0"/>
        </w:rPr>
        <w:t>Q: Any other feedback or suggestions?</w:t>
      </w:r>
    </w:p>
    <w:p w14:paraId="00000099">
      <w:pPr>
        <w:pageBreakBefore w:val="0"/>
        <w:ind w:left="0" w:firstLine="0"/>
        <w:rPr>
          <w:rFonts w:ascii="Cambria" w:hAnsi="Cambria" w:eastAsia="Cambria" w:cs="Cambria"/>
          <w:sz w:val="24"/>
          <w:szCs w:val="24"/>
        </w:rPr>
      </w:pPr>
    </w:p>
    <w:tbl>
      <w:tblPr>
        <w:tblStyle w:val="19"/>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EC6F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9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9C">
      <w:pPr>
        <w:rPr>
          <w:rFonts w:ascii="Cambria" w:hAnsi="Cambria" w:eastAsia="Cambria" w:cs="Cambria"/>
          <w:sz w:val="24"/>
          <w:szCs w:val="24"/>
        </w:rPr>
      </w:pPr>
    </w:p>
    <w:p w14:paraId="0000009D">
      <w:pPr>
        <w:rPr>
          <w:rFonts w:ascii="Cambria" w:hAnsi="Cambria" w:eastAsia="Cambria" w:cs="Cambria"/>
          <w:sz w:val="24"/>
          <w:szCs w:val="24"/>
        </w:rPr>
      </w:pPr>
    </w:p>
    <w:p w14:paraId="0000009E">
      <w:pPr>
        <w:rPr>
          <w:rFonts w:ascii="Cambria" w:hAnsi="Cambria" w:eastAsia="Cambria" w:cs="Cambria"/>
        </w:rPr>
      </w:pPr>
      <w:r>
        <w:rPr>
          <w:rFonts w:ascii="Cambria" w:hAnsi="Cambria" w:eastAsia="Cambria" w:cs="Cambria"/>
          <w:rtl w:val="0"/>
        </w:rPr>
        <w:t>Thank you for sharing your opinions.</w:t>
      </w:r>
    </w:p>
    <w:p w14:paraId="0000009F">
      <w:pPr>
        <w:rPr>
          <w:rFonts w:ascii="Cambria" w:hAnsi="Cambria" w:eastAsia="Cambria" w:cs="Cambria"/>
        </w:rPr>
      </w:pPr>
    </w:p>
    <w:p w14:paraId="000000A0">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embedRegular r:id="rId1" w:fontKey="{6DC949E6-BF39-4E06-BCD2-67B895A98D2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92D3307E-52A6-4F2A-A9E7-F4DCED0A12A9}"/>
  </w:font>
  <w:font w:name="Wingdings">
    <w:panose1 w:val="05000000000000000000"/>
    <w:charset w:val="02"/>
    <w:family w:val="auto"/>
    <w:pitch w:val="default"/>
    <w:sig w:usb0="00000000" w:usb1="00000000" w:usb2="00000000" w:usb3="00000000" w:csb0="80000000" w:csb1="00000000"/>
    <w:embedRegular r:id="rId3" w:fontKey="{2E21F067-0CFD-43E7-81D8-B9447D719882}"/>
  </w:font>
  <w:font w:name="Calibri">
    <w:panose1 w:val="020F0502020204030204"/>
    <w:charset w:val="00"/>
    <w:family w:val="swiss"/>
    <w:pitch w:val="default"/>
    <w:sig w:usb0="E4002EFF" w:usb1="C000247B" w:usb2="00000009" w:usb3="00000000" w:csb0="200001FF" w:csb1="00000000"/>
    <w:embedRegular r:id="rId4" w:fontKey="{DD53D6A5-72C6-48CA-8351-95A13758FD06}"/>
  </w:font>
  <w:font w:name="Arial">
    <w:panose1 w:val="020B0604020202020204"/>
    <w:charset w:val="86"/>
    <w:family w:val="swiss"/>
    <w:pitch w:val="default"/>
    <w:sig w:usb0="E0002EFF" w:usb1="C000785B" w:usb2="00000009" w:usb3="00000000" w:csb0="400001FF" w:csb1="FFFF0000"/>
    <w:embedRegular r:id="rId5" w:fontKey="{B374389F-FFE8-4A00-AAA1-3A5510B707C4}"/>
  </w:font>
  <w:font w:name="Cambria">
    <w:panose1 w:val="02040503050406030204"/>
    <w:charset w:val="00"/>
    <w:family w:val="auto"/>
    <w:pitch w:val="default"/>
    <w:sig w:usb0="E00006FF" w:usb1="420024FF" w:usb2="02000000" w:usb3="00000000" w:csb0="2000019F" w:csb1="00000000"/>
    <w:embedRegular r:id="rId6" w:fontKey="{45161B24-1533-4A47-8307-4A8A006213F8}"/>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A215D11"/>
    <w:rsid w:val="60C737B8"/>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 w:type="table" w:customStyle="1" w:styleId="17">
    <w:name w:val="_Style 14"/>
    <w:basedOn w:val="12"/>
    <w:uiPriority w:val="0"/>
  </w:style>
  <w:style w:type="table" w:customStyle="1" w:styleId="18">
    <w:name w:val="_Style 15"/>
    <w:basedOn w:val="12"/>
    <w:uiPriority w:val="0"/>
  </w:style>
  <w:style w:type="table" w:customStyle="1" w:styleId="19">
    <w:name w:val="_Style 16"/>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2026-03-03T06:17:00Z</dcterms:created>
  <dc:creator>ashvini</dc:creator>
  <cp:lastModifiedBy>Ashvini chelani</cp:lastModifiedBy>
  <dcterms:modified xsi:type="dcterms:W3CDTF">2026-03-03T06:41:31Z</dcterms:modified>
</cp:coreProperties>
</file>